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9693495" name="beb8e3f0-0896-11f0-ac3c-67350e6294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2554149" name="beb8e3f0-0896-11f0-ac3c-67350e6294e6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Unterdach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Dachpappe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4692417" name="203eb5f0-0897-11f0-b142-6f61557edc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7593890" name="203eb5f0-0897-11f0-b142-6f61557edc11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/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6170293" name="32e53a20-0898-11f0-9f43-67035778b1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4490009" name="32e53a20-0898-11f0-9f43-67035778b13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Fassde EW / Feuerwehr </w:t>
            </w:r>
          </w:p>
          <w:p>
            <w:pPr>
              <w:spacing w:before="0" w:after="0" w:line="240" w:lineRule="auto"/>
            </w:pPr>
            <w:r>
              <w:t>DG -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3094063" name="5c4428a0-0897-11f0-abb6-958cee520c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9749301" name="5c4428a0-0897-11f0-abb6-958cee520c4c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/ OG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2624236" name="c4a9a9f0-0898-11f0-8a34-99172ebde0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1799334" name="c4a9a9f0-0898-11f0-8a34-99172ebde046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2884663" name="df74a460-0898-11f0-929b-3b521bd651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7093501" name="df74a460-0898-11f0-929b-3b521bd6512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WC H+D +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2297801" name="f18549d0-089c-11f0-bee2-1d6eb62151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3212133" name="f18549d0-089c-11f0-bee2-1d6eb62151d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WC H+D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6914506" name="1e323560-089d-11f0-b2f5-970e56e5d7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4166512" name="1e323560-089d-11f0-b2f5-970e56e5d74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WC H+D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2977998" name="4d561460-089d-11f0-926e-3123c4df58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5701420" name="4d561460-089d-11f0-926e-3123c4df58f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WC H+D +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4029503" name="645bf080-089d-11f0-92aa-c58a3e5cb0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3072753" name="645bf080-089d-11f0-92aa-c58a3e5cb02d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Empfang / Büro / Sitzungszimmer 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4021571" name="5134b8b0-089e-11f0-943c-6fbae370aa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0804700" name="5134b8b0-089e-11f0-943c-6fbae370aaa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Sitzungszimmer 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3882075" name="33ecec80-08a0-11f0-8523-7f8c393782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3059759" name="33ecec80-08a0-11f0-8523-7f8c3937827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Sitzungszimmer 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3076362" name="4ea79340-08a0-11f0-a141-3539122a67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0052935" name="4ea79340-08a0-11f0-a141-3539122a6770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Gang Treppenhaus </w:t>
            </w:r>
          </w:p>
          <w:p>
            <w:pPr>
              <w:spacing w:before="0" w:after="0" w:line="240" w:lineRule="auto"/>
            </w:pPr>
            <w:r>
              <w:t>EG- 2 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19320051" name="59e61360-08a2-11f0-87b6-d94bcc5621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8329115" name="59e61360-08a2-11f0-87b6-d94bcc56218b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Gang Treppenhaus </w:t>
            </w:r>
          </w:p>
          <w:p>
            <w:pPr>
              <w:spacing w:before="0" w:after="0" w:line="240" w:lineRule="auto"/>
            </w:pPr>
            <w:r>
              <w:t>EG- 2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44149648" name="7c8a54d0-08a2-11f0-8f12-01e4767a7f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4375227" name="7c8a54d0-08a2-11f0-8f12-01e4767a7f7f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Grossraum Büro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7962536" name="fb849660-08a2-11f0-a22c-776d99c24c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5129475" name="fb849660-08a2-11f0-a22c-776d99c24c3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Garderobe / WC / Aufenthaltsraum </w:t>
            </w:r>
          </w:p>
          <w:p>
            <w:pPr>
              <w:spacing w:before="0" w:after="0" w:line="240" w:lineRule="auto"/>
            </w:pPr>
            <w:r>
              <w:t>1.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9798367" name="65977990-08a4-11f0-bd5a-a35e4bcb47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2622512" name="65977990-08a4-11f0-bd5a-a35e4bcb472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Garderobe / WC / Aufenthaltsraum </w:t>
            </w:r>
          </w:p>
          <w:p>
            <w:pPr>
              <w:spacing w:before="0" w:after="0" w:line="240" w:lineRule="auto"/>
            </w:pPr>
            <w:r>
              <w:t>1. 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819090" name="a42b8660-08a4-11f0-8b43-d355aa8075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0825296" name="a42b8660-08a4-11f0-8b43-d355aa80753b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Garderobe / WC / Aufenthaltsraum </w:t>
            </w:r>
          </w:p>
          <w:p>
            <w:pPr>
              <w:spacing w:before="0" w:after="0" w:line="240" w:lineRule="auto"/>
            </w:pPr>
            <w:r>
              <w:t>1.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1618257" name="32bcb7a0-08a5-11f0-9f72-d70901c0e7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1152906" name="32bcb7a0-08a5-11f0-9f72-d70901c0e732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Garderobe / WC / Aufenthaltsraum </w:t>
            </w:r>
          </w:p>
          <w:p>
            <w:pPr>
              <w:spacing w:before="0" w:after="0" w:line="240" w:lineRule="auto"/>
            </w:pPr>
            <w:r>
              <w:t>1. 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8651256" name="4617db40-08a5-11f0-baff-6faa4303a2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3363288" name="4617db40-08a5-11f0-baff-6faa4303a224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Büro Installation </w:t>
            </w:r>
          </w:p>
          <w:p>
            <w:pPr>
              <w:spacing w:before="0" w:after="0" w:line="240" w:lineRule="auto"/>
            </w:pPr>
            <w:r>
              <w:t>1.UG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1544032" name="f6d8c4c0-08a6-11f0-bdf7-23cb5f6cc5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2025994" name="f6d8c4c0-08a6-11f0-bdf7-23cb5f6cc5b6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Büro Installation </w:t>
            </w:r>
          </w:p>
          <w:p>
            <w:pPr>
              <w:spacing w:before="0" w:after="0" w:line="240" w:lineRule="auto"/>
            </w:pPr>
            <w:r>
              <w:t>1.UG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4462074" name="28f80970-08a7-11f0-9edc-430a27c1de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4400737" name="28f80970-08a7-11f0-9edc-430a27c1de5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Büro Installation </w:t>
            </w:r>
          </w:p>
          <w:p>
            <w:pPr>
              <w:spacing w:before="0" w:after="0" w:line="240" w:lineRule="auto"/>
            </w:pPr>
            <w:r>
              <w:t>1.UG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1094680" name="40c24700-08a7-11f0-a852-c3b334d8e5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9730647" name="40c24700-08a7-11f0-a852-c3b334d8e54a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Lager </w:t>
            </w:r>
          </w:p>
          <w:p>
            <w:pPr>
              <w:spacing w:before="0" w:after="0" w:line="240" w:lineRule="auto"/>
            </w:pPr>
            <w:r>
              <w:t>2. 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Holzzement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7298642" name="b7233070-08a8-11f0-85db-45dda5a3f7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7199539" name="b7233070-08a8-11f0-85db-45dda5a3f71f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Lager </w:t>
            </w:r>
          </w:p>
          <w:p>
            <w:pPr>
              <w:spacing w:before="0" w:after="0" w:line="240" w:lineRule="auto"/>
            </w:pPr>
            <w:r>
              <w:t>2.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2952365" name="e475d1e0-08a8-11f0-a985-3bf237232d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4465061" name="e475d1e0-08a8-11f0-a985-3bf237232d09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Werkstatt </w:t>
            </w:r>
          </w:p>
          <w:p>
            <w:pPr>
              <w:spacing w:before="0" w:after="0" w:line="240" w:lineRule="auto"/>
            </w:pPr>
            <w:r>
              <w:t>2.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3734895" name="592e57f0-08a9-11f0-a849-853162d31d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3907289" name="592e57f0-08a9-11f0-a849-853162d31d34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Gang Altbau / Neubau </w:t>
            </w:r>
          </w:p>
          <w:p>
            <w:pPr>
              <w:spacing w:before="0" w:after="0" w:line="240" w:lineRule="auto"/>
            </w:pPr>
            <w:r>
              <w:t>2.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41577" name="9f387d20-08a9-11f0-9659-0194dcaa31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2563328" name="9f387d20-08a9-11f0-9659-0194dcaa311e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EW Aadorf Schulstrasse 3, 8355 Aadorf</w:t>
          </w:r>
        </w:p>
        <w:p>
          <w:pPr>
            <w:spacing w:before="0" w:after="0"/>
          </w:pPr>
          <w:r>
            <w:t>219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footer.xml" Type="http://schemas.openxmlformats.org/officeDocument/2006/relationships/footer" Id="rId31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